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FF3C8" w14:textId="77777777" w:rsidR="005F7AED" w:rsidRDefault="00000000">
      <w:pPr>
        <w:jc w:val="center"/>
      </w:pPr>
      <w:r>
        <w:rPr>
          <w:rFonts w:eastAsia="Times New Roman" w:cs="Times New Roman"/>
          <w:b/>
          <w:sz w:val="24"/>
        </w:rPr>
        <w:t>PROTOKÓŁ ODBIORU KOŃCOWEGO</w:t>
      </w:r>
    </w:p>
    <w:p w14:paraId="5F580D5B" w14:textId="77777777" w:rsidR="005F7AED" w:rsidRDefault="00000000">
      <w:pPr>
        <w:spacing w:after="80"/>
        <w:jc w:val="center"/>
      </w:pPr>
      <w:r>
        <w:rPr>
          <w:rFonts w:eastAsia="Times New Roman" w:cs="Times New Roman"/>
          <w:i/>
          <w:sz w:val="17"/>
        </w:rPr>
        <w:t>§ 7 ust. 8, § 11 ust. 9, § 13 ust. 1, § 15 ust. 1 oraz § 16 ust. 1 Umowy</w:t>
      </w:r>
    </w:p>
    <w:p w14:paraId="500543C2" w14:textId="77777777" w:rsidR="005F7AED" w:rsidRDefault="00000000">
      <w:pPr>
        <w:spacing w:after="120"/>
        <w:jc w:val="center"/>
      </w:pPr>
      <w:r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Legnicy”</w:t>
      </w:r>
      <w:r>
        <w:rPr>
          <w:rFonts w:eastAsia="Times New Roman" w:cs="Times New Roman"/>
          <w:b/>
          <w:sz w:val="16"/>
        </w:rPr>
        <w:br/>
        <w:t>MT.2370.02.2026</w:t>
      </w:r>
    </w:p>
    <w:p w14:paraId="7505524C" w14:textId="527547A6" w:rsidR="005F7AED" w:rsidRDefault="00000000">
      <w:r>
        <w:rPr>
          <w:rFonts w:eastAsia="Times New Roman" w:cs="Times New Roman"/>
          <w:b/>
        </w:rPr>
        <w:t>Wykonawca: ......................................................................................................</w:t>
      </w:r>
      <w:r w:rsidR="00E10660">
        <w:rPr>
          <w:rFonts w:eastAsia="Times New Roman" w:cs="Times New Roman"/>
          <w:b/>
        </w:rPr>
        <w:t>.</w:t>
      </w:r>
      <w:r>
        <w:rPr>
          <w:rFonts w:eastAsia="Times New Roman" w:cs="Times New Roman"/>
          <w:b/>
        </w:rPr>
        <w:t>..................</w:t>
      </w:r>
      <w:r>
        <w:rPr>
          <w:rFonts w:eastAsia="Times New Roman" w:cs="Times New Roman"/>
          <w:b/>
        </w:rPr>
        <w:br/>
        <w:t>Umowa nr: MT.2372.02.2026    Data zawarcia Umowy: .................................................................</w:t>
      </w:r>
    </w:p>
    <w:p w14:paraId="6833323B" w14:textId="77777777" w:rsidR="005F7AED" w:rsidRDefault="00000000">
      <w:r>
        <w:rPr>
          <w:rFonts w:eastAsia="Times New Roman" w:cs="Times New Roman"/>
          <w:b/>
        </w:rPr>
        <w:t>Data skutecznego zgłoszenia Przedmiotu Umowy do odbioru końcowego: ................................................</w:t>
      </w:r>
    </w:p>
    <w:p w14:paraId="0F1AEEC2" w14:textId="77777777" w:rsidR="005F7AED" w:rsidRDefault="00000000">
      <w:r>
        <w:rPr>
          <w:rFonts w:eastAsia="Times New Roman" w:cs="Times New Roman"/>
          <w:b/>
        </w:rPr>
        <w:t>Data rozpoczęcia odbioru: ....................................................    Data zakończenia odbioru: 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8"/>
        <w:gridCol w:w="5454"/>
        <w:gridCol w:w="1400"/>
        <w:gridCol w:w="2444"/>
      </w:tblGrid>
      <w:tr w:rsidR="005F7AED" w14:paraId="69B0508E" w14:textId="77777777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463C7B" w14:textId="77777777" w:rsidR="005F7AED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6"/>
              </w:rPr>
              <w:t>Lp.</w:t>
            </w:r>
          </w:p>
        </w:tc>
        <w:tc>
          <w:tcPr>
            <w:tcW w:w="56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C8AF067" w14:textId="77777777" w:rsidR="005F7AED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6"/>
              </w:rPr>
              <w:t>Warunek odbioru końcowego</w:t>
            </w:r>
          </w:p>
        </w:tc>
        <w:tc>
          <w:tcPr>
            <w:tcW w:w="141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935A8AF" w14:textId="77777777" w:rsidR="005F7AED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6"/>
              </w:rPr>
              <w:t>Potwierdzenie TAK/NIE</w:t>
            </w:r>
          </w:p>
        </w:tc>
        <w:tc>
          <w:tcPr>
            <w:tcW w:w="255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A9538CA" w14:textId="77777777" w:rsidR="005F7AED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6"/>
              </w:rPr>
              <w:t>Uwagi</w:t>
            </w:r>
          </w:p>
        </w:tc>
      </w:tr>
      <w:tr w:rsidR="005F7AED" w14:paraId="60E7550D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0F5A1D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1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400CE0B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Pozytywny odbiór techniczny Centrum w Legnicy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DED6F17" w14:textId="77777777" w:rsidR="005F7AED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8CB78D4" w14:textId="77777777" w:rsidR="005F7AED" w:rsidRDefault="005F7AED">
            <w:pPr>
              <w:spacing w:after="0"/>
            </w:pPr>
          </w:p>
        </w:tc>
      </w:tr>
      <w:tr w:rsidR="005F7AED" w14:paraId="3C8AC4EB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5B6AD1D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2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1BFFC2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Pozytywny odbiór techniczny Centrum w Chojnowie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2FA799" w14:textId="77777777" w:rsidR="005F7AED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43D3E46" w14:textId="77777777" w:rsidR="005F7AED" w:rsidRDefault="005F7AED">
            <w:pPr>
              <w:spacing w:after="0"/>
            </w:pPr>
          </w:p>
        </w:tc>
      </w:tr>
      <w:tr w:rsidR="005F7AED" w14:paraId="647C8970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2B13BC5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3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44ECA95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Usunięcie wad istotnych oraz innych wad wymagających usunięcia przed odbiorem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DBEA40C" w14:textId="77777777" w:rsidR="005F7AED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A84C1B" w14:textId="77777777" w:rsidR="005F7AED" w:rsidRDefault="005F7AED">
            <w:pPr>
              <w:spacing w:after="0"/>
            </w:pPr>
          </w:p>
        </w:tc>
      </w:tr>
      <w:tr w:rsidR="005F7AED" w14:paraId="023511F5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B18188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4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C2EAD6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Przeprowadzenie szkolenia w Legnicy – co najmniej 4 godziny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B808EF" w14:textId="77777777" w:rsidR="005F7AED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3B6F9A" w14:textId="77777777" w:rsidR="005F7AED" w:rsidRDefault="005F7AED">
            <w:pPr>
              <w:spacing w:after="0"/>
            </w:pPr>
          </w:p>
        </w:tc>
      </w:tr>
      <w:tr w:rsidR="005F7AED" w14:paraId="12A7EEBD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FEA185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5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874A07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Przeprowadzenie szkolenia w Chojnowie – co najmniej 4 godziny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02FCFCD" w14:textId="77777777" w:rsidR="005F7AED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43BCA0" w14:textId="77777777" w:rsidR="005F7AED" w:rsidRDefault="005F7AED">
            <w:pPr>
              <w:spacing w:after="0"/>
            </w:pPr>
          </w:p>
        </w:tc>
      </w:tr>
      <w:tr w:rsidR="005F7AED" w14:paraId="3CEB3B25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F7E8D5E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6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023EA4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Przekazanie kompletnej dokumentacji powykonawczej, w tym rzutów, schematów, wykazu urządzeń, kart/deklaracji, protokołów pomiarowych i instrukcji w języku polskim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29FE36" w14:textId="77777777" w:rsidR="005F7AED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0A0EEC" w14:textId="77777777" w:rsidR="005F7AED" w:rsidRDefault="005F7AED">
            <w:pPr>
              <w:spacing w:after="0"/>
            </w:pPr>
          </w:p>
        </w:tc>
      </w:tr>
      <w:tr w:rsidR="005F7AED" w14:paraId="7DB2B563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48C8E5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7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4FB37D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Przekazanie danych administratora, kopii zapasowych konfiguracji i ustawień systemu oraz instrukcji ich odtwarzania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2A58206" w14:textId="77777777" w:rsidR="005F7AED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7A022F" w14:textId="77777777" w:rsidR="005F7AED" w:rsidRDefault="005F7AED">
            <w:pPr>
              <w:spacing w:after="0"/>
            </w:pPr>
          </w:p>
        </w:tc>
      </w:tr>
      <w:tr w:rsidR="005F7AED" w14:paraId="33E7F3FA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BE5A1E2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8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802BF3" w14:textId="77777777" w:rsidR="005F7AED" w:rsidRDefault="00000000">
            <w:pPr>
              <w:spacing w:after="0"/>
            </w:pPr>
            <w:r>
              <w:rPr>
                <w:rFonts w:eastAsia="Times New Roman" w:cs="Times New Roman"/>
                <w:sz w:val="16"/>
              </w:rPr>
              <w:t>Przekazanie wykazu treści multimedialnych zapisanych na urządzeniach dostarczonych przez Wykonawcę oraz potwierdzenie praw do elementów osób trzecich w zakresie wymaganym Umową</w:t>
            </w: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22E2BE" w14:textId="77777777" w:rsidR="005F7AED" w:rsidRDefault="005F7AED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616839" w14:textId="77777777" w:rsidR="005F7AED" w:rsidRDefault="005F7AED">
            <w:pPr>
              <w:spacing w:after="0"/>
            </w:pPr>
          </w:p>
        </w:tc>
      </w:tr>
      <w:tr w:rsidR="00A916D5" w14:paraId="32D0D72F" w14:textId="77777777">
        <w:trPr>
          <w:jc w:val="center"/>
        </w:trPr>
        <w:tc>
          <w:tcPr>
            <w:tcW w:w="557" w:type="dxa"/>
          </w:tcPr>
          <w:p w14:paraId="64878A2C" w14:textId="77777777" w:rsidR="00A916D5" w:rsidRDefault="00000000">
            <w:r>
              <w:t>9</w:t>
            </w:r>
          </w:p>
        </w:tc>
        <w:tc>
          <w:tcPr>
            <w:tcW w:w="5447" w:type="dxa"/>
          </w:tcPr>
          <w:p w14:paraId="3ECCA5BB" w14:textId="77777777" w:rsidR="00A916D5" w:rsidRDefault="00000000">
            <w:r>
              <w:t>Potwierdzenie możliwości odtwarzania minimum 11 odrębnych filmów oraz pozostałych obowiązkowych treści zgodnie z OPZ</w:t>
            </w:r>
          </w:p>
        </w:tc>
        <w:tc>
          <w:tcPr>
            <w:tcW w:w="1401" w:type="dxa"/>
          </w:tcPr>
          <w:p w14:paraId="4BFED86A" w14:textId="77777777" w:rsidR="00A916D5" w:rsidRDefault="00A916D5"/>
        </w:tc>
        <w:tc>
          <w:tcPr>
            <w:tcW w:w="2451" w:type="dxa"/>
          </w:tcPr>
          <w:p w14:paraId="0AC1406A" w14:textId="77777777" w:rsidR="00A916D5" w:rsidRDefault="00A916D5"/>
        </w:tc>
      </w:tr>
      <w:tr w:rsidR="00A916D5" w14:paraId="39834DCE" w14:textId="77777777">
        <w:trPr>
          <w:jc w:val="center"/>
        </w:trPr>
        <w:tc>
          <w:tcPr>
            <w:tcW w:w="557" w:type="dxa"/>
          </w:tcPr>
          <w:p w14:paraId="10DBF427" w14:textId="77777777" w:rsidR="00A916D5" w:rsidRDefault="00000000">
            <w:r>
              <w:t>10</w:t>
            </w:r>
          </w:p>
        </w:tc>
        <w:tc>
          <w:tcPr>
            <w:tcW w:w="5447" w:type="dxa"/>
          </w:tcPr>
          <w:p w14:paraId="613239FB" w14:textId="77777777" w:rsidR="00A916D5" w:rsidRDefault="00000000">
            <w:r>
              <w:t>Brak wad uniemożliwiających lub istotnie ograniczających bezpieczne i zgodne z przeznaczeniem użytkowanie Przedmiotu Umowy</w:t>
            </w:r>
          </w:p>
        </w:tc>
        <w:tc>
          <w:tcPr>
            <w:tcW w:w="1401" w:type="dxa"/>
          </w:tcPr>
          <w:p w14:paraId="5EE74CC4" w14:textId="77777777" w:rsidR="00A916D5" w:rsidRDefault="00A916D5"/>
        </w:tc>
        <w:tc>
          <w:tcPr>
            <w:tcW w:w="2451" w:type="dxa"/>
          </w:tcPr>
          <w:p w14:paraId="6A78DB55" w14:textId="77777777" w:rsidR="00A916D5" w:rsidRDefault="00A916D5"/>
        </w:tc>
      </w:tr>
    </w:tbl>
    <w:p w14:paraId="7D4CB053" w14:textId="77777777" w:rsidR="005F7AED" w:rsidRDefault="00000000">
      <w:r>
        <w:rPr>
          <w:rFonts w:eastAsia="Times New Roman" w:cs="Times New Roman"/>
          <w:b/>
          <w:sz w:val="17"/>
        </w:rPr>
        <w:t>Wynik odbioru: [ ] Przedmiot Umowy odebrano bez zastrzeżeń   [ ] Przedmiot Umowy odebrano z wadami nieistotnymi wskazanymi poniżej   [ ] odmówiono odbioru z przyczyn wskazanych poniżej</w:t>
      </w:r>
    </w:p>
    <w:p w14:paraId="02154DDA" w14:textId="77777777" w:rsidR="005F7AED" w:rsidRDefault="00000000">
      <w:r>
        <w:rPr>
          <w:rFonts w:eastAsia="Times New Roman" w:cs="Times New Roman"/>
          <w:sz w:val="16"/>
        </w:rPr>
        <w:t>Wady nieistotne / uwagi / terminy usunięcia:</w:t>
      </w:r>
      <w:r>
        <w:rPr>
          <w:rFonts w:eastAsia="Times New Roman" w:cs="Times New Roman"/>
          <w:sz w:val="16"/>
        </w:rPr>
        <w:br/>
        <w:t>.................................................................................................................................................................................</w:t>
      </w:r>
      <w:r>
        <w:rPr>
          <w:rFonts w:eastAsia="Times New Roman" w:cs="Times New Roman"/>
          <w:sz w:val="16"/>
        </w:rPr>
        <w:br/>
        <w:t>.................................................................................................................................................................................</w:t>
      </w:r>
      <w:r>
        <w:rPr>
          <w:rFonts w:eastAsia="Times New Roman" w:cs="Times New Roman"/>
          <w:sz w:val="16"/>
        </w:rPr>
        <w:br/>
        <w:t>Wady nieistotne nie stanowią podstawy odmowy odbioru, z zachowaniem roszczeń Zamawiającego wynikających z Umowy.</w:t>
      </w:r>
    </w:p>
    <w:p w14:paraId="065854AE" w14:textId="77777777" w:rsidR="005F7AED" w:rsidRDefault="00000000">
      <w:r>
        <w:rPr>
          <w:rFonts w:eastAsia="Times New Roman" w:cs="Times New Roman"/>
          <w:b/>
        </w:rPr>
        <w:t>Data wykonania Przedmiotu Umowy ustalona zgodnie z § 7 ust. 8 Umowy: ................................................</w:t>
      </w:r>
      <w:r>
        <w:rPr>
          <w:rFonts w:eastAsia="Times New Roman" w:cs="Times New Roman"/>
          <w:b/>
        </w:rPr>
        <w:br/>
        <w:t>Okres gwarancji zgodny z ofertą: ................ miesięcy, liczony od dnia odbioru końcowego.</w:t>
      </w:r>
      <w:r>
        <w:rPr>
          <w:rFonts w:eastAsia="Times New Roman" w:cs="Times New Roman"/>
          <w:b/>
        </w:rPr>
        <w:br/>
        <w:t>Podpisanie niniejszego protokołu stanowi podstawę do wystawienia faktury końcowej zgodnie z § 13 ust. 1 Umowy.</w:t>
      </w:r>
    </w:p>
    <w:p w14:paraId="05B53856" w14:textId="77777777" w:rsidR="005F7AED" w:rsidRDefault="00000000">
      <w:pPr>
        <w:spacing w:after="20"/>
      </w:pPr>
      <w:r>
        <w:rPr>
          <w:rFonts w:eastAsia="Times New Roman" w:cs="Times New Roman"/>
          <w:sz w:val="17"/>
        </w:rPr>
        <w:t>Z chwilą podpisania niniejszego protokołu Wykonawca udziela Zamawiającemu licencji na zasadach określonych w § 16 Umowy. Podpisanie protokołu nie powoduje przeniesienia autorskich praw majątkowych ani powstania po stronie Zamawiającego prawa do plików źródłowych treści multimedialnych.</w:t>
      </w:r>
      <w:r>
        <w:rPr>
          <w:rFonts w:eastAsia="Times New Roman" w:cs="Times New Roman"/>
          <w:sz w:val="17"/>
        </w:rPr>
        <w:br/>
      </w:r>
      <w:r>
        <w:rPr>
          <w:rFonts w:eastAsia="Times New Roman" w:cs="Times New Roman"/>
          <w:sz w:val="17"/>
        </w:rPr>
        <w:br/>
        <w:t>ZAMAWIAJĄCY: ........................................................................    WYKONAWCA: ........................................................................</w:t>
      </w:r>
      <w:r>
        <w:rPr>
          <w:rFonts w:eastAsia="Times New Roman" w:cs="Times New Roman"/>
          <w:sz w:val="17"/>
        </w:rPr>
        <w:br/>
        <w:t>Członkowie komisji / osoby uczestniczące w odbiorze: ........................................................................</w:t>
      </w:r>
    </w:p>
    <w:sectPr w:rsidR="005F7AED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C86A7" w14:textId="77777777" w:rsidR="00370005" w:rsidRDefault="00370005">
      <w:pPr>
        <w:spacing w:after="0"/>
      </w:pPr>
      <w:r>
        <w:separator/>
      </w:r>
    </w:p>
  </w:endnote>
  <w:endnote w:type="continuationSeparator" w:id="0">
    <w:p w14:paraId="7A45ED4C" w14:textId="77777777" w:rsidR="00370005" w:rsidRDefault="003700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EC5B1" w14:textId="77777777" w:rsidR="005F7AED" w:rsidRDefault="00000000">
    <w:pPr>
      <w:pStyle w:val="Stopka"/>
      <w:jc w:val="center"/>
    </w:pPr>
    <w:r>
      <w:rPr>
        <w:rFonts w:eastAsia="Times New Roman" w:cs="Times New Roman"/>
        <w:sz w:val="15"/>
      </w:rPr>
      <w:t xml:space="preserve">MT.2370.02.2026 | </w:t>
    </w:r>
    <w:proofErr w:type="spellStart"/>
    <w:r>
      <w:rPr>
        <w:rFonts w:eastAsia="Times New Roman" w:cs="Times New Roman"/>
        <w:sz w:val="15"/>
      </w:rPr>
      <w:t>Załącznik</w:t>
    </w:r>
    <w:proofErr w:type="spellEnd"/>
    <w:r>
      <w:rPr>
        <w:rFonts w:eastAsia="Times New Roman" w:cs="Times New Roman"/>
        <w:sz w:val="15"/>
      </w:rPr>
      <w:t xml:space="preserve"> nr 10 do </w:t>
    </w:r>
    <w:proofErr w:type="spellStart"/>
    <w:r>
      <w:rPr>
        <w:rFonts w:eastAsia="Times New Roman" w:cs="Times New Roman"/>
        <w:sz w:val="15"/>
      </w:rPr>
      <w:t>Umowy</w:t>
    </w:r>
    <w:proofErr w:type="spellEnd"/>
    <w:r>
      <w:rPr>
        <w:rFonts w:eastAsia="Times New Roman" w:cs="Times New Roman"/>
        <w:sz w:val="15"/>
      </w:rPr>
      <w:t xml:space="preserve"> | </w:t>
    </w:r>
    <w:proofErr w:type="spellStart"/>
    <w:r>
      <w:rPr>
        <w:rFonts w:eastAsia="Times New Roman" w:cs="Times New Roman"/>
        <w:sz w:val="15"/>
      </w:rPr>
      <w:t>Protokół</w:t>
    </w:r>
    <w:proofErr w:type="spellEnd"/>
    <w:r>
      <w:rPr>
        <w:rFonts w:eastAsia="Times New Roman" w:cs="Times New Roman"/>
        <w:sz w:val="15"/>
      </w:rPr>
      <w:t xml:space="preserve"> </w:t>
    </w:r>
    <w:proofErr w:type="spellStart"/>
    <w:r>
      <w:rPr>
        <w:rFonts w:eastAsia="Times New Roman" w:cs="Times New Roman"/>
        <w:sz w:val="15"/>
      </w:rPr>
      <w:t>odbioru</w:t>
    </w:r>
    <w:proofErr w:type="spellEnd"/>
    <w:r>
      <w:rPr>
        <w:rFonts w:eastAsia="Times New Roman" w:cs="Times New Roman"/>
        <w:sz w:val="15"/>
      </w:rPr>
      <w:t xml:space="preserve"> </w:t>
    </w:r>
    <w:proofErr w:type="spellStart"/>
    <w:r>
      <w:rPr>
        <w:rFonts w:eastAsia="Times New Roman" w:cs="Times New Roman"/>
        <w:sz w:val="15"/>
      </w:rPr>
      <w:t>końcowego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614D2" w14:textId="77777777" w:rsidR="00370005" w:rsidRDefault="00370005">
      <w:pPr>
        <w:spacing w:after="0"/>
      </w:pPr>
      <w:r>
        <w:separator/>
      </w:r>
    </w:p>
  </w:footnote>
  <w:footnote w:type="continuationSeparator" w:id="0">
    <w:p w14:paraId="21A671C7" w14:textId="77777777" w:rsidR="00370005" w:rsidRDefault="003700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C8086" w14:textId="77777777" w:rsidR="00A916D5" w:rsidRDefault="00000000">
    <w:r>
      <w:t>Załącznik nr 10 do Umowy nr MT.2372.02.2026</w:t>
    </w:r>
    <w:r>
      <w:br/>
      <w:t>Postępowanie: 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8665372">
    <w:abstractNumId w:val="8"/>
  </w:num>
  <w:num w:numId="2" w16cid:durableId="1663119887">
    <w:abstractNumId w:val="6"/>
  </w:num>
  <w:num w:numId="3" w16cid:durableId="693189746">
    <w:abstractNumId w:val="5"/>
  </w:num>
  <w:num w:numId="4" w16cid:durableId="1998222972">
    <w:abstractNumId w:val="4"/>
  </w:num>
  <w:num w:numId="5" w16cid:durableId="1105421907">
    <w:abstractNumId w:val="7"/>
  </w:num>
  <w:num w:numId="6" w16cid:durableId="25642649">
    <w:abstractNumId w:val="3"/>
  </w:num>
  <w:num w:numId="7" w16cid:durableId="980039057">
    <w:abstractNumId w:val="2"/>
  </w:num>
  <w:num w:numId="8" w16cid:durableId="743458164">
    <w:abstractNumId w:val="1"/>
  </w:num>
  <w:num w:numId="9" w16cid:durableId="151245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70005"/>
    <w:rsid w:val="00525827"/>
    <w:rsid w:val="005F7AED"/>
    <w:rsid w:val="007B33AA"/>
    <w:rsid w:val="00854025"/>
    <w:rsid w:val="008829D8"/>
    <w:rsid w:val="00A916D5"/>
    <w:rsid w:val="00AA1D8D"/>
    <w:rsid w:val="00B110C0"/>
    <w:rsid w:val="00B47730"/>
    <w:rsid w:val="00C30247"/>
    <w:rsid w:val="00CB0664"/>
    <w:rsid w:val="00D05647"/>
    <w:rsid w:val="00E1066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37E7F"/>
  <w14:defaultImageDpi w14:val="300"/>
  <w15:docId w15:val="{C7ECDDEB-829C-41CC-A1F8-6682E11C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2026-08-26T08:01:00Z</dcterms:created>
  <dcterms:modified xsi:type="dcterms:W3CDTF">2026-08-27T08:40:00Z</dcterms:modified>
  <cp:category/>
</cp:coreProperties>
</file>